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35863572" name="019fa29d-64a0-75f0-a503-ce691a61a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7385742" name="019fa29d-64a0-75f0-a503-ce691a61af3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33238719" name="019fa2a3-f323-7f07-a94d-9f545d42d7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9604850" name="019fa2a3-f323-7f07-a94d-9f545d42d77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alle Stockwerke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97609635" name="019fa2aa-d09c-7869-a626-8ba195f5f1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1772631" name="019fa2aa-d09c-7869-a626-8ba195f5f17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53202660" name="019fa29f-9607-7fb7-a027-edd6b9c230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0960510" name="019fa29f-9607-7fb7-a027-edd6b9c230b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147619" name="019fa2a3-5f1b-73e7-84fa-a805527328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8026788" name="019fa2a3-5f1b-73e7-84fa-a805527328d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81811313" name="019fa2a4-84d1-75e1-8868-452b23b0f9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6198471" name="019fa2a4-84d1-75e1-8868-452b23b0f9d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Fensterflügel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06148107" name="019fa2a5-1ee5-77da-92a2-b0d8a39ca2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4112410" name="019fa2a5-1ee5-77da-92a2-b0d8a39ca20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Plantaweg 13, 7000 Chur</w:t>
          </w:r>
        </w:p>
        <w:p>
          <w:pPr>
            <w:spacing w:before="0" w:after="0"/>
          </w:pPr>
          <w:r>
            <w:t>1046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